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1309969" name="f79f2860-6303-11f0-8bba-f7da60315f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158081" name="f79f2860-6303-11f0-8bba-f7da60315ff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2270358" name="fbe4e860-6303-11f0-88ca-35d928eef9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835737" name="fbe4e860-6303-11f0-88ca-35d928eef95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8613321" name="132ef970-6304-11f0-bf28-4bef1ce415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6371742" name="132ef970-6304-11f0-bf28-4bef1ce4150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2202948" name="162a8630-6304-11f0-afa9-8d07088ff1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3700037" name="162a8630-6304-11f0-afa9-8d07088ff16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Eszrich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670663" name="5a7097c0-6305-11f0-952f-fd3d8846e5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007305" name="5a7097c0-6305-11f0-952f-fd3d8846e55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4036106" name="5ea47d70-6305-11f0-b928-89ab4880f83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22763" name="5ea47d70-6305-11f0-b928-89ab4880f83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Hargartenstrasse 9, 5703 Seon</w:t>
          </w:r>
        </w:p>
        <w:p>
          <w:pPr>
            <w:spacing w:before="0" w:after="0"/>
          </w:pPr>
          <w:r>
            <w:t>399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